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1918207" name="6ac3e1a0-ca97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3857903" name="6ac3e1a0-ca97-11f0-a272-11a42cc6b89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23555434" name="80275860-ca97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3380657" name="80275860-ca97-11f0-a272-11a42cc6b89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26873720" name="198b137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5588082" name="198b1370-ca98-11f0-a272-11a42cc6b89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36037427" name="2f13022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8071939" name="2f130220-ca98-11f0-a272-11a42cc6b89f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Treppenhaus / alle 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Treppe / Gang </w:t>
            </w:r>
          </w:p>
        </w:tc>
        <w:tc>
          <w:p>
            <w:pPr>
              <w:spacing w:before="0" w:after="0" w:line="240" w:lineRule="auto"/>
            </w:pPr>
            <w:r>
              <w:t>Holz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36789170" name="508ddec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8611003" name="508ddec0-ca98-11f0-a272-11a42cc6b89f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Treppenhaus / Gang 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29332953" name="abf6bfc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6494217" name="abf6bfc0-ca98-11f0-a272-11a42cc6b89f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Treppenhaus / Gang 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4263993" name="c4118e50-ca98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039061" name="c4118e50-ca98-11f0-a272-11a42cc6b89f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97273018" name="1b801ac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3438304" name="1b801ac0-ca9a-11f0-a272-11a42cc6b89f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1826684" name="2f7f94b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89155" name="2f7f94b0-ca9a-11f0-a272-11a42cc6b89f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/ 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13849928" name="44ff942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997070" name="44ff9420-ca9a-11f0-a272-11a42cc6b89f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50850876" name="c148233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3904815" name="c1482330-ca9a-11f0-a272-11a42cc6b89f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Wohnzimmer / Küche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49757520" name="d6f9e10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5668707" name="d6f9e100-ca9a-11f0-a272-11a42cc6b89f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Wohnzimmer / Küche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3627680" name="f3eaefc0-ca9a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3058771" name="f3eaefc0-ca9a-11f0-a272-11a42cc6b89f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Wohnzimmer / Küche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Holz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82112343" name="13647e20-ca9b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0565675" name="13647e20-ca9b-11f0-a272-11a42cc6b89f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Wand/ Decke / Boden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8270694" name="3005e640-ca9b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8690942" name="3005e640-ca9b-11f0-a272-11a42cc6b89f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Treppenhaus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51931424" name="68cef2a0-ca9b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4248076" name="68cef2a0-ca9b-11f0-a272-11a42cc6b89f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Treppenhaus / Gang 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5028148" name="4ac1d010-ca9c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6528996" name="4ac1d010-ca9c-11f0-a272-11a42cc6b89f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Treppenhaus / Gang 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18644299" name="9dac5070-ca9c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5238211" name="9dac5070-ca9c-11f0-a272-11a42cc6b89f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20682508" name="2ae2859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4110276" name="2ae28590-ca9d-11f0-a272-11a42cc6b89f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32357400" name="3db5666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3909621" name="3db56660-ca9d-11f0-a272-11a42cc6b89f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Garage / 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Leichtbauelemente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11556830" name="d0ae107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0037911" name="d0ae1070-ca9d-11f0-a272-11a42cc6b89f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Garage / 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6206536" name="f6a12ec0-ca9d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5391988" name="f6a12ec0-ca9d-11f0-a272-11a42cc6b89f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Hobbyraum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1621048" name="5e1f04a0-ca9e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3264594" name="5e1f04a0-ca9e-11f0-a272-11a42cc6b89f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Terrasse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Abdichtungsbahn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19890724" name="3f345350-ca9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5460241" name="3f345350-ca9f-11f0-a272-11a42cc6b89f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 - 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28574617" name="c3347090-ca9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8488664" name="c3347090-ca9f-11f0-a272-11a42cc6b89f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9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Rebhofweg 9, 9500 Wil</w:t>
          </w:r>
        </w:p>
        <w:p>
          <w:pPr>
            <w:spacing w:before="0" w:after="0"/>
          </w:pPr>
          <w:r>
            <w:t>592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footer.xml" Type="http://schemas.openxmlformats.org/officeDocument/2006/relationships/footer" Id="rId29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